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</w:t>
      </w:r>
      <w:bookmarkStart w:id="0" w:name="_GoBack"/>
      <w:bookmarkEnd w:id="0"/>
      <w:r w:rsidR="003C19FE" w:rsidRPr="00FD0FAE">
        <w:rPr>
          <w:i/>
        </w:rPr>
        <w:t>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C87D58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Lood in grond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D58" w:rsidRDefault="00C87D58" w:rsidP="00220940">
      <w:pPr>
        <w:spacing w:line="240" w:lineRule="auto"/>
      </w:pPr>
      <w:r>
        <w:separator/>
      </w:r>
    </w:p>
  </w:endnote>
  <w:endnote w:type="continuationSeparator" w:id="0">
    <w:p w:rsidR="00C87D58" w:rsidRDefault="00C87D58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D58" w:rsidRDefault="00C87D58" w:rsidP="00220940">
      <w:pPr>
        <w:spacing w:line="240" w:lineRule="auto"/>
      </w:pPr>
      <w:r>
        <w:separator/>
      </w:r>
    </w:p>
  </w:footnote>
  <w:footnote w:type="continuationSeparator" w:id="0">
    <w:p w:rsidR="00C87D58" w:rsidRDefault="00C87D58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C87D58">
      <w:rPr>
        <w:sz w:val="18"/>
        <w:szCs w:val="18"/>
      </w:rPr>
      <w:t>2</w:t>
    </w:r>
    <w:r>
      <w:rPr>
        <w:sz w:val="18"/>
        <w:szCs w:val="18"/>
      </w:rPr>
      <w:t>1-0</w:t>
    </w:r>
    <w:r w:rsidR="00C87D58">
      <w:rPr>
        <w:sz w:val="18"/>
        <w:szCs w:val="18"/>
      </w:rPr>
      <w:t>224 Lood in grond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58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87D58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C87E9"/>
  <w15:docId w15:val="{1E306F9B-941D-490D-94FE-A900A15A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NNEK~1\AppData\Local\Temp\34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A7D31-2725-4FA0-9FD1-9DE0E2E07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316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Munneke, Guus</dc:creator>
  <cp:lastModifiedBy>Munneke, Guus</cp:lastModifiedBy>
  <cp:revision>1</cp:revision>
  <dcterms:created xsi:type="dcterms:W3CDTF">2021-12-22T12:42:00Z</dcterms:created>
  <dcterms:modified xsi:type="dcterms:W3CDTF">2021-12-22T12:43:00Z</dcterms:modified>
</cp:coreProperties>
</file>